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9860502" name="019da9c7-6028-7d5b-b50e-3b37bfd370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526371" name="019da9c7-6028-7d5b-b50e-3b37bfd370b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Materiallager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8208898" name="019da9d5-53ea-7db1-85b4-0ffb44890b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00150" name="019da9d5-53ea-7db1-85b4-0ffb44890ba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833888" name="019da9dc-663b-7b54-a23f-c51b0ebc14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299159" name="019da9dc-663b-7b54-a23f-c51b0ebc145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7429169" name="019da9df-db0e-71b1-892b-7e79a091c9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588394" name="019da9df-db0e-71b1-892b-7e79a091c9b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0385454" name="019da9e8-1f45-765d-863e-5bad43b40e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730621" name="019da9e8-1f45-765d-863e-5bad43b40e4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7293408" name="019da9ee-31d8-7dbf-9dcb-d707bb1731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776062" name="019da9ee-31d8-7dbf-9dcb-d707bb17310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4659234" name="019da9fd-0831-734b-8e42-1a6d714483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347467" name="019da9fd-0831-734b-8e42-1a6d7144835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9063087" name="019daa00-6d86-7209-bb91-74afe11acd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969606" name="019daa00-6d86-7209-bb91-74afe11acd9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8374695" name="019daa06-2707-78ea-a675-daf2bbba94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757509" name="019daa06-2707-78ea-a675-daf2bbba945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2307798" name="019daa08-7b4d-7109-afaf-89e3101681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695242" name="019daa08-7b4d-7109-afaf-89e3101681b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3570854" name="019da9dd-28f0-7ede-8a85-414396ae05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063205" name="019da9dd-28f0-7ede-8a85-414396ae054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9329428" name="019da9e1-012f-71d5-b506-68d12f94a2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203816" name="019da9e1-012f-71d5-b506-68d12f94a2c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7995091" name="019da9e9-8cbb-7cbf-8726-69e1594be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019426" name="019da9e9-8cbb-7cbf-8726-69e1594be15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5975701" name="019da9fd-a8e5-7172-9212-cab11e1156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913851" name="019da9fd-a8e5-7172-9212-cab11e11561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3346149" name="019daa07-5c46-7a2e-afb1-93f9b99a8e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329384" name="019daa07-5c46-7a2e-afb1-93f9b99a8ee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1335906" name="019da9e3-0524-7305-9a4f-3451ee0168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360209" name="019da9e3-0524-7305-9a4f-3451ee01686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links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3801328" name="019da9fa-ba41-7b58-a3cf-b7331887d8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153197" name="019da9fa-ba41-7b58-a3cf-b7331887d8e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2857968" name="019daa01-5075-7f94-85eb-eba3b062e2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348338" name="019daa01-5075-7f94-85eb-eba3b062e21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8186619" name="019da9ec-beea-7cdc-bba0-ce48b6f1e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124866" name="019da9ec-beea-7cdc-bba0-ce48b6f1e1d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links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0361164" name="019da9f2-c719-77fc-b1c9-df3ec1d31b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259183" name="019da9f2-c719-77fc-b1c9-df3ec1d31b7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121660" name="019da9f4-50df-729e-a07c-97b28ef9a1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975296" name="019da9f4-50df-729e-a07c-97b28ef9a10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/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3817446" name="019da9fb-f4f0-7512-bedf-f4d0b4452c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211441" name="019da9fb-f4f0-7512-bedf-f4d0b4452c3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6696807" name="019da9ff-3359-7182-a043-19892f4f75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333894" name="019da9ff-3359-7182-a043-19892f4f75f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Dachzimmer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/ Dach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6699900" name="019daa0a-9c72-756a-96ac-a20101bfeb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550469" name="019daa0a-9c72-756a-96ac-a20101bfeb3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5062874" name="019da9ce-0948-7f44-b23e-a524e5f1e6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320175" name="019da9ce-0948-7f44-b23e-a524e5f1e69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UG/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0086821" name="019daa0e-27b5-74f7-aa38-1ef70cae5b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82104" name="019daa0e-27b5-74f7-aa38-1ef70cae5bd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EFH.Läufebachweg 7 Läufebachweg 7, 8047 Zürich</w:t>
          </w:r>
        </w:p>
        <w:p>
          <w:pPr>
            <w:spacing w:before="0" w:after="0"/>
          </w:pPr>
          <w:r>
            <w:t>803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